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10/08/2025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3 — Daily Standup 8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Fixed ingestion for nested registers.</w:t>
      </w:r>
    </w:p>
    <w:p w:rsidR="00000000" w:rsidDel="00000000" w:rsidP="00000000" w:rsidRDefault="00000000" w:rsidRPr="00000000" w14:paraId="0000000E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 Analyzer can now detect linker script errors with symbol resolution.</w:t>
      </w:r>
    </w:p>
    <w:p w:rsidR="00000000" w:rsidDel="00000000" w:rsidP="00000000" w:rsidRDefault="00000000" w:rsidRPr="00000000" w14:paraId="00000010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Validated with 40 test logs; improved to 75% accuracy.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Finalized patch flow diagram for demo.</w:t>
      </w:r>
    </w:p>
    <w:p w:rsidR="00000000" w:rsidDel="00000000" w:rsidP="00000000" w:rsidRDefault="00000000" w:rsidRPr="00000000" w14:paraId="00000014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- Added more HAL mismatches into QA tests.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Lo8b/PPTBt+xBwFH/fZuuTbTbg==">CgMxLjA4AHIhMUVSM3hmekJsa1VCVXJ0OGxBbVhWYzI2OEVCd2xVQjE4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